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9704883" name="610dea7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6577434" name="610dea70-c9de-11f0-8680-451b5989dc1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7950933" name="781db1a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9690160" name="781db1a0-c9de-11f0-8680-451b5989dc1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Wohnzimmer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84533698" name="9312f06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6859591" name="9312f060-c9de-11f0-8680-451b5989dc1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56413569" name="ad52e8e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0267532" name="ad52e8e0-c9de-11f0-8680-451b5989dc1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8221324" name="ba8582c0-c9de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1118663" name="ba8582c0-c9de-11f0-8680-451b5989dc1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1791022" name="b62b0cd0-c9df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2566283" name="b62b0cd0-c9df-11f0-8680-451b5989dc1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84553089" name="126949c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0517049" name="126949c0-c9e1-11f0-8680-451b5989dc1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22398269" name="7d759d9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4194942" name="7d759d90-c9e1-11f0-8680-451b5989dc1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8299061" name="9393ffe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502037" name="9393ffe0-c9e1-11f0-8680-451b5989dc1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6338151" name="a225dba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3733921" name="a225dba0-c9e1-11f0-8680-451b5989dc1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31524300" name="eaef6ef0-c9e1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0502713" name="eaef6ef0-c9e1-11f0-8680-451b5989dc1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516027" name="4b9a7150-c9e2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5827893" name="4b9a7150-c9e2-11f0-8680-451b5989dc1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WC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55553169" name="10c23e9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8640016" name="10c23e90-c9e3-11f0-8680-451b5989dc1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WC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9865538" name="23b4b55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9939131" name="23b4b550-c9e3-11f0-8680-451b5989dc1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WC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4591782" name="324112d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6760673" name="324112d0-c9e3-11f0-8680-451b5989dc1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9778691" name="8b75d5c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8328527" name="8b75d5c0-c9e3-11f0-8680-451b5989dc1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40024406" name="ad00df0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2786354" name="ad00df00-c9e3-11f0-8680-451b5989dc1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WC / Küche / Estrich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28756770" name="c17a6af0-c9e3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3554590" name="c17a6af0-c9e3-11f0-8680-451b5989dc1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2574726" name="2195d78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8217942" name="2195d780-c9e4-11f0-8680-451b5989dc1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56306787" name="7b0afed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1470853" name="7b0afed0-c9e4-11f0-8680-451b5989dc1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Neonlampe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7118411" name="a95f31c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2298522" name="a95f31c0-c9e4-11f0-8680-451b5989dc1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5693388" name="e364b5c0-c9e4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8120519" name="e364b5c0-c9e4-11f0-8680-451b5989dc1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Haus / Schopf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07972245" name="59657340-c9e5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6109832" name="59657340-c9e5-11f0-8680-451b5989dc1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4885033" name="21c4ebe0-c9e6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9244907" name="21c4ebe0-c9e6-11f0-8680-451b5989dc1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5730696" name="33082c00-c9e6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3397974" name="33082c00-c9e6-11f0-8680-451b5989dc1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Fassade rot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8229929" name="bb2fabd0-c9e6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9650608" name="bb2fabd0-c9e6-11f0-8680-451b5989dc1e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Fassade grau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20644075" name="2df3b4e0-c9e7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3671919" name="2df3b4e0-c9e7-11f0-8680-451b5989dc1e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Garage / Nebenraum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3081382" name="cd02b360-c9e7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0452910" name="cd02b360-c9e7-11f0-8680-451b5989dc1e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93186361" name="fa321560-c9e7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4758171" name="fa321560-c9e7-11f0-8680-451b5989dc1e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Schopf / Garage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48467074" name="32741770-c9e8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546891" name="32741770-c9e8-11f0-8680-451b5989dc1e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Anbau Holzlager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34926037" name="54767390-c9e8-11f0-8680-451b5989dc1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5572045" name="54767390-c9e8-11f0-8680-451b5989dc1e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5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Auen 11, 8766 Matt</w:t>
          </w:r>
        </w:p>
        <w:p>
          <w:pPr>
            <w:spacing w:before="0" w:after="0"/>
          </w:pPr>
          <w:r>
            <w:t>599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footer.xml" Type="http://schemas.openxmlformats.org/officeDocument/2006/relationships/footer" Id="rId35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